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E32BC" w14:textId="310D7524" w:rsidR="00310DAE" w:rsidRPr="004E478B" w:rsidRDefault="00E52F38" w:rsidP="004E478B">
      <w:pPr>
        <w:widowControl w:val="0"/>
        <w:suppressAutoHyphens/>
        <w:autoSpaceDN w:val="0"/>
        <w:spacing w:after="0" w:line="240" w:lineRule="auto"/>
        <w:ind w:firstLine="0"/>
        <w:jc w:val="right"/>
        <w:rPr>
          <w:rFonts w:ascii="Times New Roman" w:eastAsia="Lucida Sans Unicode" w:hAnsi="Times New Roman"/>
          <w:bCs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bCs/>
          <w:i/>
          <w:color w:val="000000"/>
          <w:kern w:val="3"/>
          <w:lang w:bidi="en-US"/>
        </w:rPr>
        <w:t xml:space="preserve">Załącznik nr </w:t>
      </w:r>
      <w:r w:rsidR="008A68D5">
        <w:rPr>
          <w:rFonts w:ascii="Times New Roman" w:eastAsia="Lucida Sans Unicode" w:hAnsi="Times New Roman"/>
          <w:bCs/>
          <w:i/>
          <w:color w:val="000000"/>
          <w:kern w:val="3"/>
          <w:lang w:bidi="en-US"/>
        </w:rPr>
        <w:t>2</w:t>
      </w:r>
      <w:r w:rsidRPr="00E52F38">
        <w:rPr>
          <w:rFonts w:ascii="Times New Roman" w:eastAsia="Lucida Sans Unicode" w:hAnsi="Times New Roman"/>
          <w:bCs/>
          <w:i/>
          <w:color w:val="000000"/>
          <w:kern w:val="3"/>
          <w:lang w:bidi="en-US"/>
        </w:rPr>
        <w:t xml:space="preserve"> do </w:t>
      </w:r>
      <w:r w:rsidR="00581415">
        <w:rPr>
          <w:rFonts w:ascii="Times New Roman" w:eastAsia="Lucida Sans Unicode" w:hAnsi="Times New Roman"/>
          <w:bCs/>
          <w:i/>
          <w:color w:val="000000"/>
          <w:kern w:val="3"/>
          <w:lang w:bidi="en-US"/>
        </w:rPr>
        <w:t>Ogłoszenia</w:t>
      </w:r>
    </w:p>
    <w:p w14:paraId="0CCD438C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b/>
          <w:bCs/>
          <w:i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b/>
          <w:bCs/>
          <w:i/>
          <w:color w:val="000000"/>
          <w:kern w:val="3"/>
          <w:lang w:bidi="en-US"/>
        </w:rPr>
        <w:t xml:space="preserve">NAZWA PODMIOTU SKŁADAJĄCEGO OŚWIADCZENIE: </w:t>
      </w:r>
    </w:p>
    <w:p w14:paraId="39A4FEE4" w14:textId="77777777" w:rsidR="00310DAE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b/>
          <w:bCs/>
          <w:i/>
          <w:color w:val="000000"/>
          <w:kern w:val="3"/>
          <w:sz w:val="24"/>
          <w:szCs w:val="24"/>
          <w:lang w:bidi="en-US"/>
        </w:rPr>
      </w:pPr>
    </w:p>
    <w:p w14:paraId="09D3510A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b/>
          <w:bCs/>
          <w:i/>
          <w:color w:val="000000"/>
          <w:kern w:val="3"/>
          <w:lang w:bidi="en-US"/>
        </w:rPr>
        <w:t>………………………………………………………………………….</w:t>
      </w:r>
    </w:p>
    <w:p w14:paraId="0AD8A8CE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(pełna nazwa/firma, adres, w zależności od podmiotu: NIP, KRS/</w:t>
      </w:r>
      <w:proofErr w:type="spellStart"/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CEiDG</w:t>
      </w:r>
      <w:proofErr w:type="spellEnd"/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)</w:t>
      </w:r>
    </w:p>
    <w:p w14:paraId="34D094D8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</w:p>
    <w:p w14:paraId="40EAEA2D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reprezentowany przez: …………………………………………………………… ……………</w:t>
      </w:r>
    </w:p>
    <w:p w14:paraId="0F2693AC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left="1416" w:firstLine="708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(imię, nazwisko, stanowisko/podstawa do reprezentacji)</w:t>
      </w:r>
    </w:p>
    <w:p w14:paraId="55FBE05C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center"/>
        <w:rPr>
          <w:rFonts w:ascii="Times New Roman" w:eastAsia="Times New Roman" w:hAnsi="Times New Roman"/>
          <w:b/>
          <w:color w:val="000000"/>
          <w:kern w:val="3"/>
          <w:u w:val="single"/>
          <w:lang w:bidi="en-US"/>
        </w:rPr>
      </w:pPr>
    </w:p>
    <w:p w14:paraId="3ADB1013" w14:textId="77777777" w:rsidR="00310DAE" w:rsidRPr="00E52F38" w:rsidRDefault="00FC6C67" w:rsidP="00310DAE">
      <w:pPr>
        <w:widowControl w:val="0"/>
        <w:suppressAutoHyphens/>
        <w:autoSpaceDN w:val="0"/>
        <w:spacing w:after="0" w:line="240" w:lineRule="auto"/>
        <w:ind w:firstLine="0"/>
        <w:jc w:val="center"/>
        <w:rPr>
          <w:rFonts w:ascii="Times New Roman" w:hAnsi="Times New Roman"/>
          <w:color w:val="000000"/>
          <w:kern w:val="3"/>
          <w:lang w:bidi="en-US"/>
        </w:rPr>
      </w:pPr>
      <w:r>
        <w:rPr>
          <w:rFonts w:ascii="Times New Roman" w:eastAsia="Times New Roman" w:hAnsi="Times New Roman"/>
          <w:b/>
          <w:color w:val="000000"/>
          <w:kern w:val="3"/>
          <w:u w:val="single"/>
          <w:lang w:bidi="en-US"/>
        </w:rPr>
        <w:t>OŚWIADCZENIE</w:t>
      </w:r>
    </w:p>
    <w:p w14:paraId="01047CE7" w14:textId="70CDB5E6" w:rsidR="00310DAE" w:rsidRPr="00E52F38" w:rsidRDefault="00310DAE" w:rsidP="004E478B">
      <w:pPr>
        <w:widowControl w:val="0"/>
        <w:suppressAutoHyphens/>
        <w:autoSpaceDN w:val="0"/>
        <w:spacing w:after="0" w:line="240" w:lineRule="auto"/>
        <w:ind w:firstLine="0"/>
        <w:jc w:val="center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Times New Roman" w:hAnsi="Times New Roman"/>
          <w:b/>
          <w:color w:val="000000"/>
          <w:kern w:val="3"/>
          <w:u w:val="single"/>
          <w:lang w:bidi="en-US"/>
        </w:rPr>
        <w:t xml:space="preserve">DOTYCZĄCE </w:t>
      </w:r>
      <w:r w:rsidR="004E478B" w:rsidRPr="004E478B">
        <w:rPr>
          <w:rFonts w:ascii="Times New Roman" w:eastAsia="Times New Roman" w:hAnsi="Times New Roman"/>
          <w:b/>
          <w:color w:val="000000"/>
          <w:kern w:val="3"/>
          <w:u w:val="single"/>
          <w:lang w:bidi="en-US"/>
        </w:rPr>
        <w:t>SPEŁNIANIA WARUNKÓW UDZIAŁU W POSTĘPOWANIU</w:t>
      </w:r>
    </w:p>
    <w:p w14:paraId="769564FC" w14:textId="77777777" w:rsidR="004E478B" w:rsidRDefault="004E478B" w:rsidP="00310DAE">
      <w:pPr>
        <w:widowControl w:val="0"/>
        <w:suppressAutoHyphens/>
        <w:autoSpaceDN w:val="0"/>
        <w:spacing w:after="0" w:line="240" w:lineRule="auto"/>
        <w:ind w:firstLine="0"/>
        <w:jc w:val="center"/>
        <w:rPr>
          <w:rFonts w:ascii="Times New Roman" w:eastAsia="Lucida Sans Unicode" w:hAnsi="Times New Roman"/>
          <w:b/>
          <w:bCs/>
          <w:color w:val="000000"/>
          <w:kern w:val="3"/>
          <w:lang w:bidi="en-US"/>
        </w:rPr>
      </w:pPr>
    </w:p>
    <w:p w14:paraId="49151B2E" w14:textId="5C501CB1" w:rsidR="00310DAE" w:rsidRPr="004E478B" w:rsidRDefault="00FC6C67" w:rsidP="004E478B">
      <w:pPr>
        <w:widowControl w:val="0"/>
        <w:suppressAutoHyphens/>
        <w:autoSpaceDN w:val="0"/>
        <w:spacing w:after="0" w:line="240" w:lineRule="auto"/>
        <w:ind w:firstLine="0"/>
        <w:jc w:val="center"/>
        <w:rPr>
          <w:rFonts w:ascii="Times New Roman" w:eastAsia="Lucida Sans Unicode" w:hAnsi="Times New Roman"/>
          <w:color w:val="000000"/>
          <w:kern w:val="3"/>
          <w:lang w:bidi="en-US"/>
        </w:rPr>
      </w:pPr>
      <w:r>
        <w:rPr>
          <w:rFonts w:ascii="Times New Roman" w:eastAsia="Times New Roman" w:hAnsi="Times New Roman"/>
          <w:color w:val="000000"/>
          <w:kern w:val="3"/>
          <w:lang w:bidi="en-US"/>
        </w:rPr>
        <w:t>n</w:t>
      </w:r>
      <w:r w:rsidR="00310DAE" w:rsidRPr="00E52F38">
        <w:rPr>
          <w:rFonts w:ascii="Times New Roman" w:eastAsia="Times New Roman" w:hAnsi="Times New Roman"/>
          <w:color w:val="000000"/>
          <w:kern w:val="3"/>
          <w:lang w:bidi="en-US"/>
        </w:rPr>
        <w:t>a potrzeby postępowania o wartości szacunkowej poniżej 1</w:t>
      </w:r>
      <w:r w:rsidR="00CB5A5B">
        <w:rPr>
          <w:rFonts w:ascii="Times New Roman" w:eastAsia="Times New Roman" w:hAnsi="Times New Roman"/>
          <w:color w:val="000000"/>
          <w:kern w:val="3"/>
          <w:lang w:bidi="en-US"/>
        </w:rPr>
        <w:t>7</w:t>
      </w:r>
      <w:r w:rsidR="00310DAE" w:rsidRPr="00E52F38">
        <w:rPr>
          <w:rFonts w:ascii="Times New Roman" w:eastAsia="Times New Roman" w:hAnsi="Times New Roman"/>
          <w:color w:val="000000"/>
          <w:kern w:val="3"/>
          <w:lang w:bidi="en-US"/>
        </w:rPr>
        <w:t>0 000,00 zł.</w:t>
      </w:r>
    </w:p>
    <w:p w14:paraId="49C0A26B" w14:textId="30923B35" w:rsidR="00310DAE" w:rsidRPr="00DE0227" w:rsidRDefault="004E478B" w:rsidP="00310DAE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sz w:val="24"/>
          <w:lang w:eastAsia="pl-PL"/>
        </w:rPr>
      </w:pPr>
      <w:r>
        <w:rPr>
          <w:rFonts w:ascii="Times New Roman" w:hAnsi="Times New Roman"/>
          <w:b/>
          <w:bCs/>
          <w:i/>
          <w:sz w:val="24"/>
          <w:lang w:eastAsia="pl-PL"/>
        </w:rPr>
        <w:t xml:space="preserve">pn. </w:t>
      </w:r>
      <w:bookmarkStart w:id="0" w:name="_GoBack"/>
      <w:r w:rsidR="0041428D" w:rsidRPr="0041428D">
        <w:rPr>
          <w:rFonts w:ascii="Times New Roman" w:hAnsi="Times New Roman"/>
          <w:b/>
          <w:bCs/>
          <w:i/>
          <w:sz w:val="24"/>
          <w:lang w:eastAsia="pl-PL"/>
        </w:rPr>
        <w:t>Terapia zajęciowa – 3 części</w:t>
      </w:r>
    </w:p>
    <w:bookmarkEnd w:id="0"/>
    <w:p w14:paraId="7E23B7D6" w14:textId="77777777" w:rsidR="00310DAE" w:rsidRPr="00E52F38" w:rsidRDefault="00310DAE" w:rsidP="00310DAE">
      <w:pPr>
        <w:widowControl w:val="0"/>
        <w:suppressAutoHyphens/>
        <w:autoSpaceDN w:val="0"/>
        <w:spacing w:after="0" w:line="288" w:lineRule="auto"/>
        <w:ind w:firstLine="708"/>
        <w:rPr>
          <w:rFonts w:ascii="Times New Roman" w:eastAsia="Lucida Sans Unicode" w:hAnsi="Times New Roman"/>
          <w:color w:val="000000"/>
          <w:kern w:val="3"/>
          <w:lang w:bidi="en-US"/>
        </w:rPr>
      </w:pPr>
    </w:p>
    <w:p w14:paraId="24116C86" w14:textId="79BBDA8B" w:rsidR="004E478B" w:rsidRDefault="004E478B" w:rsidP="004E478B">
      <w:pPr>
        <w:widowControl w:val="0"/>
        <w:suppressAutoHyphens/>
        <w:autoSpaceDN w:val="0"/>
        <w:spacing w:after="0" w:line="288" w:lineRule="auto"/>
        <w:ind w:firstLine="0"/>
        <w:rPr>
          <w:rFonts w:ascii="Times New Roman" w:eastAsia="Lucida Sans Unicode" w:hAnsi="Times New Roman"/>
          <w:color w:val="000000"/>
          <w:kern w:val="3"/>
          <w:lang w:bidi="en-US"/>
        </w:rPr>
      </w:pPr>
      <w:r>
        <w:rPr>
          <w:rFonts w:ascii="Times New Roman" w:eastAsia="Lucida Sans Unicode" w:hAnsi="Times New Roman"/>
          <w:color w:val="000000"/>
          <w:kern w:val="3"/>
          <w:lang w:bidi="en-US"/>
        </w:rPr>
        <w:t>Oświadczam, że spełniam warunki udziału w postępowaniu:</w:t>
      </w:r>
    </w:p>
    <w:p w14:paraId="6AAD1C75" w14:textId="77777777" w:rsidR="004E478B" w:rsidRDefault="004E478B" w:rsidP="004E478B">
      <w:pPr>
        <w:spacing w:after="0" w:line="240" w:lineRule="auto"/>
        <w:ind w:firstLine="0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sz w:val="32"/>
        </w:rPr>
        <w:t>□</w:t>
      </w:r>
      <w:r w:rsidRPr="004E478B">
        <w:rPr>
          <w:rFonts w:cs="Calibri"/>
        </w:rPr>
        <w:t xml:space="preserve"> </w:t>
      </w:r>
      <w:r w:rsidRPr="004E478B">
        <w:rPr>
          <w:rFonts w:ascii="Times New Roman" w:hAnsi="Times New Roman"/>
          <w:u w:val="single"/>
        </w:rPr>
        <w:t xml:space="preserve">W zakresie Części </w:t>
      </w:r>
      <w:r>
        <w:rPr>
          <w:rFonts w:ascii="Times New Roman" w:hAnsi="Times New Roman"/>
          <w:u w:val="single"/>
        </w:rPr>
        <w:t>I</w:t>
      </w:r>
      <w:r w:rsidRPr="004E478B">
        <w:rPr>
          <w:rFonts w:ascii="Times New Roman" w:hAnsi="Times New Roman"/>
        </w:rPr>
        <w:t xml:space="preserve"> dysponować będę personelem, który będzie uczestniczyć w wykonywaniu zamówienia: </w:t>
      </w:r>
      <w:r w:rsidRPr="004E478B">
        <w:rPr>
          <w:rFonts w:ascii="Times New Roman" w:hAnsi="Times New Roman"/>
          <w:lang w:eastAsia="pl-PL"/>
        </w:rPr>
        <w:t>co najmniej jedną osobą, która będzie posiadać:</w:t>
      </w:r>
    </w:p>
    <w:p w14:paraId="0273175A" w14:textId="468D64C5" w:rsidR="0041428D" w:rsidRPr="0041428D" w:rsidRDefault="0041428D" w:rsidP="0041428D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wykształcenie, spełniające jedną z poniższych ścieżek:</w:t>
      </w:r>
    </w:p>
    <w:p w14:paraId="0E29B4EF" w14:textId="57438E88" w:rsidR="004E478B" w:rsidRPr="004E478B" w:rsidRDefault="004E478B" w:rsidP="004E478B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>u</w:t>
      </w:r>
      <w:r w:rsidR="0041428D">
        <w:rPr>
          <w:rFonts w:ascii="Times New Roman" w:hAnsi="Times New Roman"/>
          <w:lang w:eastAsia="pl-PL"/>
        </w:rPr>
        <w:t>kończona szkoła policealna</w:t>
      </w:r>
      <w:r w:rsidRPr="004E478B">
        <w:rPr>
          <w:rFonts w:ascii="Times New Roman" w:hAnsi="Times New Roman"/>
          <w:lang w:eastAsia="pl-PL"/>
        </w:rPr>
        <w:t xml:space="preserve"> (pu</w:t>
      </w:r>
      <w:r w:rsidR="0041428D">
        <w:rPr>
          <w:rFonts w:ascii="Times New Roman" w:hAnsi="Times New Roman"/>
          <w:lang w:eastAsia="pl-PL"/>
        </w:rPr>
        <w:t>bliczna lub niepubliczna o uprawnieniach szkoły</w:t>
      </w:r>
      <w:r w:rsidRPr="004E478B">
        <w:rPr>
          <w:rFonts w:ascii="Times New Roman" w:hAnsi="Times New Roman"/>
          <w:lang w:eastAsia="pl-PL"/>
        </w:rPr>
        <w:t xml:space="preserve"> publicznej), z uzyskanym tytułem zawodowym terapeuty zajęciowego bądź uzyskanym tytułem zawodowym w zawodzie instruktor terapii zajęciowej, lub dyplomem potwierdzającym kwalifikacje zawodowe w zawodzie terapeuty zajęciowego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710EF509" w14:textId="77777777" w:rsidR="004E478B" w:rsidRPr="004E478B" w:rsidRDefault="004E478B" w:rsidP="004E478B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 xml:space="preserve">wykształcenie średnie medyczne w zawodzie terapeuty zajęciowego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65DB4DA8" w14:textId="77777777" w:rsidR="004E478B" w:rsidRPr="004E478B" w:rsidRDefault="004E478B" w:rsidP="004E478B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 xml:space="preserve">ukończone studia wyższe na kierunku lub w specjalności terapia zajęciowa obejmujących co najmniej 3000 godzin kształcenia, w tym 2000 godzin w grupie treści podstawowych i kierunkowych obejmujących wiedzę z zakresu teorii i technik terapeutycznych, i uzyskanie tytułu licencjata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071EE9FB" w14:textId="67ADAD44" w:rsidR="0041428D" w:rsidRPr="0041428D" w:rsidRDefault="004E478B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 xml:space="preserve">ukończone studia wyższe oraz ukończone studia podyplomowe z zakresu terapii zajęciowej lub kurs terapii zajęciowej, </w:t>
      </w:r>
    </w:p>
    <w:p w14:paraId="7022FA5D" w14:textId="74BB1F5C" w:rsidR="004E478B" w:rsidRPr="0041428D" w:rsidRDefault="004E478B" w:rsidP="0041428D">
      <w:pPr>
        <w:pStyle w:val="Akapitzlist"/>
        <w:keepLines/>
        <w:numPr>
          <w:ilvl w:val="0"/>
          <w:numId w:val="10"/>
        </w:numPr>
        <w:spacing w:after="120" w:line="240" w:lineRule="auto"/>
        <w:ind w:left="284" w:hanging="284"/>
        <w:rPr>
          <w:rFonts w:ascii="Times New Roman" w:hAnsi="Times New Roman"/>
        </w:rPr>
      </w:pPr>
      <w:r w:rsidRPr="0041428D">
        <w:rPr>
          <w:rFonts w:ascii="Times New Roman" w:hAnsi="Times New Roman"/>
          <w:lang w:eastAsia="pl-PL"/>
        </w:rPr>
        <w:t>oświadczenie w przeprowadzeniu minimum 50 godzin zajęć z zakresu arteterapii</w:t>
      </w:r>
      <w:r w:rsidRPr="0041428D">
        <w:rPr>
          <w:rFonts w:ascii="Times New Roman" w:hAnsi="Times New Roman"/>
        </w:rPr>
        <w:t xml:space="preserve">. </w:t>
      </w:r>
    </w:p>
    <w:p w14:paraId="3F82C56D" w14:textId="77777777" w:rsidR="004E478B" w:rsidRDefault="004E478B" w:rsidP="004E478B">
      <w:pPr>
        <w:spacing w:after="0" w:line="240" w:lineRule="auto"/>
        <w:ind w:firstLine="0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sz w:val="32"/>
        </w:rPr>
        <w:t>□</w:t>
      </w:r>
      <w:r w:rsidRPr="004E478B">
        <w:rPr>
          <w:rFonts w:cs="Calibri"/>
        </w:rPr>
        <w:t xml:space="preserve"> </w:t>
      </w:r>
      <w:r w:rsidRPr="004E478B">
        <w:rPr>
          <w:rFonts w:ascii="Times New Roman" w:hAnsi="Times New Roman"/>
          <w:u w:val="single"/>
        </w:rPr>
        <w:t xml:space="preserve">W zakresie Części </w:t>
      </w:r>
      <w:r>
        <w:rPr>
          <w:rFonts w:ascii="Times New Roman" w:hAnsi="Times New Roman"/>
          <w:u w:val="single"/>
        </w:rPr>
        <w:t>II</w:t>
      </w:r>
      <w:r w:rsidRPr="004E478B">
        <w:rPr>
          <w:rFonts w:ascii="Times New Roman" w:hAnsi="Times New Roman"/>
        </w:rPr>
        <w:t xml:space="preserve"> dysponować będę personelem, który będzie uczestniczyć w wykonywaniu zamówienia: </w:t>
      </w:r>
      <w:r w:rsidRPr="004E478B">
        <w:rPr>
          <w:rFonts w:ascii="Times New Roman" w:hAnsi="Times New Roman"/>
          <w:lang w:eastAsia="pl-PL"/>
        </w:rPr>
        <w:t>co najmniej jedną osobą, która będzie posiadać:</w:t>
      </w:r>
    </w:p>
    <w:p w14:paraId="395FB98D" w14:textId="7E188570" w:rsidR="0041428D" w:rsidRPr="0041428D" w:rsidRDefault="0041428D" w:rsidP="0041428D">
      <w:pPr>
        <w:pStyle w:val="Akapitzlist"/>
        <w:numPr>
          <w:ilvl w:val="0"/>
          <w:numId w:val="12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1428D">
        <w:rPr>
          <w:rFonts w:ascii="Times New Roman" w:hAnsi="Times New Roman"/>
          <w:lang w:eastAsia="pl-PL"/>
        </w:rPr>
        <w:t>wykształcenie, spełniające jedną z poniższych ścieżek:</w:t>
      </w:r>
    </w:p>
    <w:p w14:paraId="2A98AB9E" w14:textId="77777777" w:rsidR="0041428D" w:rsidRPr="004E478B" w:rsidRDefault="0041428D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>u</w:t>
      </w:r>
      <w:r>
        <w:rPr>
          <w:rFonts w:ascii="Times New Roman" w:hAnsi="Times New Roman"/>
          <w:lang w:eastAsia="pl-PL"/>
        </w:rPr>
        <w:t>kończona szkoła policealna</w:t>
      </w:r>
      <w:r w:rsidRPr="004E478B">
        <w:rPr>
          <w:rFonts w:ascii="Times New Roman" w:hAnsi="Times New Roman"/>
          <w:lang w:eastAsia="pl-PL"/>
        </w:rPr>
        <w:t xml:space="preserve"> (pu</w:t>
      </w:r>
      <w:r>
        <w:rPr>
          <w:rFonts w:ascii="Times New Roman" w:hAnsi="Times New Roman"/>
          <w:lang w:eastAsia="pl-PL"/>
        </w:rPr>
        <w:t>bliczna lub niepubliczna o uprawnieniach szkoły</w:t>
      </w:r>
      <w:r w:rsidRPr="004E478B">
        <w:rPr>
          <w:rFonts w:ascii="Times New Roman" w:hAnsi="Times New Roman"/>
          <w:lang w:eastAsia="pl-PL"/>
        </w:rPr>
        <w:t xml:space="preserve"> publicznej), z uzyskanym tytułem zawodowym terapeuty zajęciowego bądź uzyskanym tytułem zawodowym w zawodzie instruktor terapii zajęciowej, lub dyplomem potwierdzającym kwalifikacje zawodowe w zawodzie terapeuty zajęciowego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3DFC92D5" w14:textId="77777777" w:rsidR="0041428D" w:rsidRPr="004E478B" w:rsidRDefault="0041428D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 xml:space="preserve">wykształcenie średnie medyczne w zawodzie terapeuty zajęciowego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1D99C554" w14:textId="77777777" w:rsidR="0041428D" w:rsidRPr="004E478B" w:rsidRDefault="0041428D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 xml:space="preserve">ukończone studia wyższe na kierunku lub w specjalności terapia zajęciowa obejmujących co najmniej 3000 godzin kształcenia, w tym 2000 godzin w grupie treści podstawowych i kierunkowych obejmujących wiedzę z zakresu teorii i technik terapeutycznych, i uzyskanie tytułu licencjata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623AB303" w14:textId="2F33FA17" w:rsidR="004E478B" w:rsidRDefault="0041428D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>ukończone studia wyższe oraz ukończone studia podyplomowe z zakresu terapii zajęciowej lub kurs terapii zajęciowej</w:t>
      </w:r>
      <w:r w:rsidR="004E478B" w:rsidRPr="004E478B">
        <w:rPr>
          <w:rFonts w:ascii="Times New Roman" w:hAnsi="Times New Roman"/>
          <w:lang w:eastAsia="pl-PL"/>
        </w:rPr>
        <w:t xml:space="preserve">, </w:t>
      </w:r>
    </w:p>
    <w:p w14:paraId="7844986C" w14:textId="6F5C0CCD" w:rsidR="004E478B" w:rsidRPr="0041428D" w:rsidRDefault="004E478B" w:rsidP="0041428D">
      <w:pPr>
        <w:pStyle w:val="Akapitzlist"/>
        <w:numPr>
          <w:ilvl w:val="0"/>
          <w:numId w:val="12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1428D">
        <w:rPr>
          <w:rFonts w:ascii="Times New Roman" w:hAnsi="Times New Roman"/>
          <w:lang w:eastAsia="pl-PL"/>
        </w:rPr>
        <w:t>doświadczenie w przeprowadzeniu minimum 30 godzin zajęć z zakresu choreoterapii</w:t>
      </w:r>
    </w:p>
    <w:p w14:paraId="16F93EDF" w14:textId="77777777" w:rsidR="004E478B" w:rsidRDefault="004E478B" w:rsidP="004E478B">
      <w:pPr>
        <w:spacing w:after="0" w:line="240" w:lineRule="auto"/>
        <w:ind w:firstLine="0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sz w:val="32"/>
        </w:rPr>
        <w:t>□</w:t>
      </w:r>
      <w:r w:rsidRPr="004E478B">
        <w:rPr>
          <w:rFonts w:cs="Calibri"/>
        </w:rPr>
        <w:t xml:space="preserve"> </w:t>
      </w:r>
      <w:r w:rsidRPr="004E478B">
        <w:rPr>
          <w:rFonts w:ascii="Times New Roman" w:hAnsi="Times New Roman"/>
          <w:u w:val="single"/>
        </w:rPr>
        <w:t xml:space="preserve">W zakresie Części </w:t>
      </w:r>
      <w:r>
        <w:rPr>
          <w:rFonts w:ascii="Times New Roman" w:hAnsi="Times New Roman"/>
          <w:u w:val="single"/>
        </w:rPr>
        <w:t>III</w:t>
      </w:r>
      <w:r w:rsidRPr="004E478B">
        <w:rPr>
          <w:rFonts w:ascii="Times New Roman" w:hAnsi="Times New Roman"/>
        </w:rPr>
        <w:t xml:space="preserve"> dysponować będę personelem, który będzie uczestniczyć w wykonywaniu zamówienia: </w:t>
      </w:r>
      <w:r w:rsidRPr="004E478B">
        <w:rPr>
          <w:rFonts w:ascii="Times New Roman" w:hAnsi="Times New Roman"/>
          <w:lang w:eastAsia="pl-PL"/>
        </w:rPr>
        <w:t>co najmniej jedną osobą, która będzie posiadać:</w:t>
      </w:r>
    </w:p>
    <w:p w14:paraId="396404B7" w14:textId="51E69907" w:rsidR="0041428D" w:rsidRPr="0041428D" w:rsidRDefault="0041428D" w:rsidP="0041428D">
      <w:pPr>
        <w:pStyle w:val="Akapitzlist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1428D">
        <w:rPr>
          <w:rFonts w:ascii="Times New Roman" w:hAnsi="Times New Roman"/>
          <w:lang w:eastAsia="pl-PL"/>
        </w:rPr>
        <w:t>wykształcenie, spełniające jedną z poniższych ścieżek</w:t>
      </w:r>
      <w:r>
        <w:rPr>
          <w:rFonts w:ascii="Times New Roman" w:hAnsi="Times New Roman"/>
          <w:lang w:eastAsia="pl-PL"/>
        </w:rPr>
        <w:t>:</w:t>
      </w:r>
    </w:p>
    <w:p w14:paraId="5DCF9D8A" w14:textId="77777777" w:rsidR="0041428D" w:rsidRPr="004E478B" w:rsidRDefault="0041428D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>u</w:t>
      </w:r>
      <w:r>
        <w:rPr>
          <w:rFonts w:ascii="Times New Roman" w:hAnsi="Times New Roman"/>
          <w:lang w:eastAsia="pl-PL"/>
        </w:rPr>
        <w:t>kończona szkoła policealna</w:t>
      </w:r>
      <w:r w:rsidRPr="004E478B">
        <w:rPr>
          <w:rFonts w:ascii="Times New Roman" w:hAnsi="Times New Roman"/>
          <w:lang w:eastAsia="pl-PL"/>
        </w:rPr>
        <w:t xml:space="preserve"> (pu</w:t>
      </w:r>
      <w:r>
        <w:rPr>
          <w:rFonts w:ascii="Times New Roman" w:hAnsi="Times New Roman"/>
          <w:lang w:eastAsia="pl-PL"/>
        </w:rPr>
        <w:t>bliczna lub niepubliczna o uprawnieniach szkoły</w:t>
      </w:r>
      <w:r w:rsidRPr="004E478B">
        <w:rPr>
          <w:rFonts w:ascii="Times New Roman" w:hAnsi="Times New Roman"/>
          <w:lang w:eastAsia="pl-PL"/>
        </w:rPr>
        <w:t xml:space="preserve"> publicznej), z uzyskanym tytułem zawodowym terapeuty zajęciowego bądź uzyskanym tytułem zawodowym w zawodzie instruktor terapii zajęciowej, lub dyplomem potwierdzającym kwalifikacje zawodowe w zawodzie terapeuty zajęciowego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00DB9D1D" w14:textId="77777777" w:rsidR="0041428D" w:rsidRPr="004E478B" w:rsidRDefault="0041428D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 xml:space="preserve">wykształcenie średnie medyczne w zawodzie terapeuty zajęciowego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04271D2F" w14:textId="77777777" w:rsidR="0041428D" w:rsidRPr="004E478B" w:rsidRDefault="0041428D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lastRenderedPageBreak/>
        <w:t xml:space="preserve">ukończone studia wyższe na kierunku lub w specjalności terapia zajęciowa obejmujących co najmniej 3000 godzin kształcenia, w tym 2000 godzin w grupie treści podstawowych i kierunkowych obejmujących wiedzę z zakresu teorii i technik terapeutycznych, i uzyskanie tytułu licencjata </w:t>
      </w:r>
      <w:r w:rsidRPr="004E478B">
        <w:rPr>
          <w:rFonts w:ascii="Times New Roman" w:hAnsi="Times New Roman"/>
          <w:i/>
          <w:lang w:eastAsia="pl-PL"/>
        </w:rPr>
        <w:t>lub</w:t>
      </w:r>
    </w:p>
    <w:p w14:paraId="7A9854F6" w14:textId="520B30F1" w:rsidR="004E478B" w:rsidRDefault="0041428D" w:rsidP="0041428D">
      <w:pPr>
        <w:pStyle w:val="Akapitzlist"/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E478B">
        <w:rPr>
          <w:rFonts w:ascii="Times New Roman" w:hAnsi="Times New Roman"/>
          <w:lang w:eastAsia="pl-PL"/>
        </w:rPr>
        <w:t>ukończone studia wyższe oraz ukończone studia podyplomowe z zakresu terapii zajęci</w:t>
      </w:r>
      <w:r>
        <w:rPr>
          <w:rFonts w:ascii="Times New Roman" w:hAnsi="Times New Roman"/>
          <w:lang w:eastAsia="pl-PL"/>
        </w:rPr>
        <w:t>owej lub kurs terapii zajęciowe</w:t>
      </w:r>
      <w:r w:rsidRPr="004E478B">
        <w:rPr>
          <w:rFonts w:ascii="Times New Roman" w:hAnsi="Times New Roman"/>
          <w:lang w:eastAsia="pl-PL"/>
        </w:rPr>
        <w:t>j</w:t>
      </w:r>
    </w:p>
    <w:p w14:paraId="45916588" w14:textId="6246E9EF" w:rsidR="004E478B" w:rsidRPr="0041428D" w:rsidRDefault="004E478B" w:rsidP="0041428D">
      <w:pPr>
        <w:pStyle w:val="Akapitzlist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41428D">
        <w:rPr>
          <w:rFonts w:ascii="Times New Roman" w:hAnsi="Times New Roman"/>
          <w:lang w:eastAsia="pl-PL"/>
        </w:rPr>
        <w:t>doświadczenie w przeprowadzeniu minimum 20 godz</w:t>
      </w:r>
      <w:r w:rsidR="0041428D">
        <w:rPr>
          <w:rFonts w:ascii="Times New Roman" w:hAnsi="Times New Roman"/>
          <w:lang w:eastAsia="pl-PL"/>
        </w:rPr>
        <w:t xml:space="preserve">in zajęć z zakresu relaksacji </w:t>
      </w:r>
      <w:r w:rsidRPr="0041428D">
        <w:rPr>
          <w:rFonts w:ascii="Times New Roman" w:hAnsi="Times New Roman"/>
          <w:lang w:eastAsia="pl-PL"/>
        </w:rPr>
        <w:t xml:space="preserve">misami </w:t>
      </w:r>
      <w:r w:rsidR="0041428D">
        <w:rPr>
          <w:rFonts w:ascii="Times New Roman" w:hAnsi="Times New Roman"/>
          <w:lang w:eastAsia="pl-PL"/>
        </w:rPr>
        <w:t>dźwiękowymi.</w:t>
      </w:r>
      <w:r w:rsidRPr="0041428D">
        <w:rPr>
          <w:rFonts w:ascii="Times New Roman" w:hAnsi="Times New Roman"/>
          <w:lang w:eastAsia="pl-PL"/>
        </w:rPr>
        <w:t>.</w:t>
      </w:r>
    </w:p>
    <w:p w14:paraId="01A70F7E" w14:textId="77777777" w:rsidR="004E478B" w:rsidRPr="004E478B" w:rsidRDefault="004E478B" w:rsidP="004E478B">
      <w:pPr>
        <w:keepLines/>
        <w:spacing w:after="160" w:line="240" w:lineRule="auto"/>
        <w:ind w:left="357" w:firstLine="0"/>
        <w:contextualSpacing/>
        <w:rPr>
          <w:rFonts w:ascii="Times New Roman" w:hAnsi="Times New Roman"/>
          <w:sz w:val="24"/>
          <w:szCs w:val="24"/>
        </w:rPr>
      </w:pPr>
    </w:p>
    <w:p w14:paraId="4E83BAE9" w14:textId="77777777" w:rsidR="00CB5A5B" w:rsidRDefault="00CB5A5B" w:rsidP="00310DAE">
      <w:pPr>
        <w:widowControl w:val="0"/>
        <w:suppressAutoHyphens/>
        <w:autoSpaceDN w:val="0"/>
        <w:spacing w:after="0" w:line="288" w:lineRule="auto"/>
        <w:ind w:right="28" w:firstLine="0"/>
        <w:rPr>
          <w:rFonts w:ascii="Times New Roman" w:eastAsia="Lucida Sans Unicode" w:hAnsi="Times New Roman"/>
          <w:color w:val="000000"/>
          <w:kern w:val="3"/>
          <w:lang w:bidi="en-US"/>
        </w:rPr>
      </w:pPr>
    </w:p>
    <w:p w14:paraId="7352D827" w14:textId="77777777" w:rsidR="00BD60E5" w:rsidRPr="00E52F38" w:rsidRDefault="00BD60E5" w:rsidP="00310DAE">
      <w:pPr>
        <w:widowControl w:val="0"/>
        <w:suppressAutoHyphens/>
        <w:autoSpaceDN w:val="0"/>
        <w:spacing w:after="0" w:line="288" w:lineRule="auto"/>
        <w:ind w:right="28" w:firstLine="0"/>
        <w:rPr>
          <w:rFonts w:ascii="Times New Roman" w:eastAsia="Lucida Sans Unicode" w:hAnsi="Times New Roman"/>
          <w:color w:val="000000"/>
          <w:kern w:val="3"/>
          <w:lang w:bidi="en-US"/>
        </w:rPr>
      </w:pPr>
    </w:p>
    <w:p w14:paraId="73F29DD8" w14:textId="77777777" w:rsidR="00310DAE" w:rsidRPr="00310DAE" w:rsidRDefault="00E52F38" w:rsidP="00310DAE">
      <w:pPr>
        <w:widowControl w:val="0"/>
        <w:tabs>
          <w:tab w:val="center" w:pos="7655"/>
        </w:tabs>
        <w:suppressAutoHyphens/>
        <w:autoSpaceDN w:val="0"/>
        <w:spacing w:before="120" w:after="0" w:line="320" w:lineRule="atLeast"/>
        <w:ind w:firstLine="0"/>
        <w:jc w:val="left"/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  <w:t>…………………….</w:t>
      </w:r>
      <w:r w:rsidR="00310DAE" w:rsidRPr="00310DAE"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  <w:t xml:space="preserve"> dnia</w:t>
      </w:r>
      <w:r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  <w:t xml:space="preserve"> …………………...</w:t>
      </w:r>
      <w:r w:rsidR="00310DAE" w:rsidRPr="00310DAE">
        <w:rPr>
          <w:rFonts w:ascii="Times New Roman" w:eastAsia="Lucida Sans Unicode" w:hAnsi="Times New Roman"/>
          <w:i/>
          <w:color w:val="000000"/>
          <w:kern w:val="3"/>
          <w:sz w:val="24"/>
          <w:szCs w:val="24"/>
          <w:lang w:bidi="en-US"/>
        </w:rPr>
        <w:tab/>
      </w:r>
    </w:p>
    <w:p w14:paraId="3D9E5431" w14:textId="77777777" w:rsidR="00310DAE" w:rsidRPr="00310DAE" w:rsidRDefault="00310DAE" w:rsidP="00310DAE">
      <w:pPr>
        <w:widowControl w:val="0"/>
        <w:tabs>
          <w:tab w:val="center" w:pos="12758"/>
        </w:tabs>
        <w:suppressAutoHyphens/>
        <w:autoSpaceDN w:val="0"/>
        <w:spacing w:before="120" w:after="0" w:line="320" w:lineRule="atLeast"/>
        <w:ind w:left="5103" w:firstLine="0"/>
        <w:jc w:val="center"/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</w:pPr>
      <w:r w:rsidRPr="00310DAE">
        <w:rPr>
          <w:rFonts w:ascii="Times New Roman" w:eastAsia="Lucida Sans Unicode" w:hAnsi="Times New Roman"/>
          <w:i/>
          <w:color w:val="000000"/>
          <w:kern w:val="3"/>
          <w:sz w:val="24"/>
          <w:szCs w:val="24"/>
          <w:lang w:bidi="en-US"/>
        </w:rPr>
        <w:t xml:space="preserve">                                                                                                              </w:t>
      </w:r>
    </w:p>
    <w:p w14:paraId="7E10A4DA" w14:textId="77777777" w:rsidR="00310DAE" w:rsidRPr="00310DAE" w:rsidRDefault="00310DAE" w:rsidP="00310DAE">
      <w:pPr>
        <w:widowControl w:val="0"/>
        <w:suppressAutoHyphens/>
        <w:autoSpaceDN w:val="0"/>
        <w:spacing w:after="0" w:line="240" w:lineRule="auto"/>
        <w:ind w:right="-68" w:firstLine="284"/>
        <w:jc w:val="right"/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</w:pPr>
    </w:p>
    <w:p w14:paraId="5F914338" w14:textId="77777777" w:rsidR="00310DAE" w:rsidRPr="00310DAE" w:rsidRDefault="00310DAE" w:rsidP="00310DAE">
      <w:pPr>
        <w:widowControl w:val="0"/>
        <w:suppressAutoHyphens/>
        <w:autoSpaceDN w:val="0"/>
        <w:spacing w:after="0" w:line="240" w:lineRule="auto"/>
        <w:ind w:right="-68" w:firstLine="284"/>
        <w:jc w:val="right"/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</w:pPr>
      <w:r w:rsidRPr="00310DAE"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  <w:t>………..….……………………………………………….</w:t>
      </w:r>
    </w:p>
    <w:p w14:paraId="0CB917E6" w14:textId="77279FA4" w:rsidR="006360F7" w:rsidRDefault="006360F7" w:rsidP="006360F7">
      <w:pPr>
        <w:spacing w:after="0" w:line="240" w:lineRule="auto"/>
        <w:ind w:firstLine="0"/>
        <w:rPr>
          <w:rFonts w:ascii="Times New Roman" w:hAnsi="Times New Roman"/>
          <w:i/>
          <w:sz w:val="20"/>
          <w:szCs w:val="20"/>
          <w:lang w:eastAsia="pl-PL"/>
        </w:rPr>
      </w:pP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 w:rsidR="00310DAE" w:rsidRPr="00310DAE">
        <w:rPr>
          <w:rFonts w:ascii="Times New Roman" w:hAnsi="Times New Roman"/>
          <w:i/>
          <w:sz w:val="20"/>
          <w:szCs w:val="20"/>
          <w:lang w:eastAsia="pl-PL"/>
        </w:rPr>
        <w:t xml:space="preserve">/pieczęć i podpis Wykonawcy lub osoby/osób </w:t>
      </w:r>
    </w:p>
    <w:p w14:paraId="62CC9747" w14:textId="4A6C4599" w:rsidR="00310DAE" w:rsidRPr="00310DAE" w:rsidRDefault="006360F7" w:rsidP="006360F7">
      <w:pPr>
        <w:spacing w:after="0" w:line="240" w:lineRule="auto"/>
        <w:ind w:firstLine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 w:rsidR="00310DAE" w:rsidRPr="00310DAE">
        <w:rPr>
          <w:rFonts w:ascii="Times New Roman" w:hAnsi="Times New Roman"/>
          <w:i/>
          <w:sz w:val="20"/>
          <w:szCs w:val="20"/>
          <w:lang w:eastAsia="pl-PL"/>
        </w:rPr>
        <w:t>upoważnionych do reprezentowania Wykonawcy</w:t>
      </w:r>
    </w:p>
    <w:p w14:paraId="5DD47A20" w14:textId="77777777" w:rsidR="00310DAE" w:rsidRPr="00310DAE" w:rsidRDefault="00310DAE" w:rsidP="00310DAE">
      <w:pPr>
        <w:spacing w:after="0" w:line="240" w:lineRule="auto"/>
        <w:ind w:firstLine="0"/>
        <w:jc w:val="left"/>
        <w:rPr>
          <w:rFonts w:ascii="Times New Roman" w:hAnsi="Times New Roman"/>
          <w:sz w:val="20"/>
          <w:szCs w:val="20"/>
          <w:lang w:eastAsia="pl-PL"/>
        </w:rPr>
      </w:pPr>
    </w:p>
    <w:p w14:paraId="3B5DF6B7" w14:textId="77777777" w:rsidR="00310DAE" w:rsidRPr="00310DAE" w:rsidRDefault="00310DAE" w:rsidP="00627D32">
      <w:pPr>
        <w:spacing w:before="120" w:after="120"/>
        <w:ind w:firstLine="0"/>
        <w:rPr>
          <w:rFonts w:ascii="Times New Roman" w:hAnsi="Times New Roman"/>
          <w:sz w:val="20"/>
          <w:szCs w:val="20"/>
        </w:rPr>
      </w:pPr>
    </w:p>
    <w:p w14:paraId="1ECEA333" w14:textId="77777777" w:rsidR="00627D32" w:rsidRDefault="00627D32" w:rsidP="00627D32">
      <w:pPr>
        <w:spacing w:before="120" w:after="120"/>
        <w:ind w:firstLine="0"/>
        <w:rPr>
          <w:rFonts w:ascii="Times New Roman" w:hAnsi="Times New Roman"/>
          <w:sz w:val="20"/>
          <w:szCs w:val="20"/>
        </w:rPr>
      </w:pPr>
    </w:p>
    <w:p w14:paraId="78579166" w14:textId="77777777" w:rsidR="00627D32" w:rsidRPr="00DD2423" w:rsidRDefault="00627D32" w:rsidP="00627D32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sectPr w:rsidR="00627D32" w:rsidRPr="00DD2423" w:rsidSect="00412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418" w:bottom="737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9F104" w14:textId="77777777" w:rsidR="00D965AB" w:rsidRDefault="00D965AB" w:rsidP="00A66F50">
      <w:pPr>
        <w:spacing w:after="0" w:line="240" w:lineRule="auto"/>
      </w:pPr>
      <w:r>
        <w:separator/>
      </w:r>
    </w:p>
  </w:endnote>
  <w:endnote w:type="continuationSeparator" w:id="0">
    <w:p w14:paraId="4A42BF54" w14:textId="77777777" w:rsidR="00D965AB" w:rsidRDefault="00D965AB" w:rsidP="00A66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28D8A" w14:textId="77777777" w:rsidR="00F97568" w:rsidRDefault="00F975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8AF44" w14:textId="77777777" w:rsidR="00FC1A9E" w:rsidRPr="00C4240F" w:rsidRDefault="00010D54" w:rsidP="003302D3">
    <w:pPr>
      <w:pStyle w:val="Stopka"/>
      <w:ind w:firstLine="0"/>
      <w:jc w:val="center"/>
      <w:rPr>
        <w:rFonts w:ascii="Verdana" w:hAnsi="Verdana"/>
        <w:sz w:val="14"/>
      </w:rPr>
    </w:pPr>
    <w:r>
      <w:rPr>
        <w:sz w:val="20"/>
        <w:szCs w:val="20"/>
      </w:rPr>
      <w:t xml:space="preserve">Projekt </w:t>
    </w:r>
    <w:r w:rsidR="00F97568">
      <w:rPr>
        <w:sz w:val="20"/>
        <w:szCs w:val="20"/>
      </w:rPr>
      <w:t xml:space="preserve">„Wspieramy i usamodzielniamy” </w:t>
    </w:r>
    <w:r>
      <w:rPr>
        <w:sz w:val="20"/>
        <w:szCs w:val="20"/>
      </w:rPr>
      <w:t xml:space="preserve">współfinansowany przez Unię Europejską </w:t>
    </w:r>
    <w:r w:rsidR="00F97568">
      <w:rPr>
        <w:sz w:val="20"/>
        <w:szCs w:val="20"/>
      </w:rPr>
      <w:br/>
    </w:r>
    <w:r>
      <w:rPr>
        <w:sz w:val="20"/>
        <w:szCs w:val="20"/>
      </w:rPr>
      <w:t>w ramach Europejskiego Funduszu Społecznego</w:t>
    </w:r>
    <w:r w:rsidR="00412607">
      <w:rPr>
        <w:sz w:val="20"/>
        <w:szCs w:val="20"/>
      </w:rPr>
      <w:t>+</w:t>
    </w:r>
  </w:p>
  <w:p w14:paraId="05B8898A" w14:textId="77777777" w:rsidR="00DC4742" w:rsidRPr="00C4240F" w:rsidRDefault="00DC4742" w:rsidP="00E03A45">
    <w:pPr>
      <w:pStyle w:val="Stopka"/>
      <w:ind w:firstLine="0"/>
      <w:rPr>
        <w:rFonts w:ascii="Verdana" w:hAnsi="Verdana"/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F3AA8" w14:textId="77777777" w:rsidR="00F97568" w:rsidRDefault="00F975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86307" w14:textId="77777777" w:rsidR="00D965AB" w:rsidRDefault="00D965AB" w:rsidP="00A66F50">
      <w:pPr>
        <w:spacing w:after="0" w:line="240" w:lineRule="auto"/>
      </w:pPr>
      <w:r>
        <w:separator/>
      </w:r>
    </w:p>
  </w:footnote>
  <w:footnote w:type="continuationSeparator" w:id="0">
    <w:p w14:paraId="6998901B" w14:textId="77777777" w:rsidR="00D965AB" w:rsidRDefault="00D965AB" w:rsidP="00A66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DFE25" w14:textId="77777777" w:rsidR="00F97568" w:rsidRDefault="00F975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DD4C0" w14:textId="77777777" w:rsidR="00DC4742" w:rsidRPr="00E862FE" w:rsidRDefault="00412607" w:rsidP="00412607">
    <w:pPr>
      <w:pStyle w:val="Nagwek"/>
      <w:ind w:left="-284" w:firstLine="0"/>
    </w:pPr>
    <w:r w:rsidRPr="00412607">
      <w:rPr>
        <w:noProof/>
        <w:lang w:eastAsia="pl-PL"/>
      </w:rPr>
      <w:drawing>
        <wp:inline distT="0" distB="0" distL="0" distR="0" wp14:anchorId="09D9A458" wp14:editId="7D8274E5">
          <wp:extent cx="6093543" cy="847690"/>
          <wp:effectExtent l="0" t="0" r="2540" b="0"/>
          <wp:docPr id="39" name="Obraz 39" descr="F:\7.4\FE SL mono poziom\FE SL mono poziom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7.4\FE SL mono poziom\FE SL mono poziom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722" cy="867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C6D34" w14:textId="77777777" w:rsidR="00F97568" w:rsidRDefault="00F9756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6"/>
    <w:multiLevelType w:val="multilevel"/>
    <w:tmpl w:val="998E695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B"/>
    <w:multiLevelType w:val="multilevel"/>
    <w:tmpl w:val="A5483E0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000000C"/>
    <w:multiLevelType w:val="multilevel"/>
    <w:tmpl w:val="0000000C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2"/>
      <w:numFmt w:val="decimal"/>
      <w:lvlText w:val="%1.%2.%3."/>
      <w:lvlJc w:val="left"/>
      <w:pPr>
        <w:tabs>
          <w:tab w:val="num" w:pos="42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EE223BB"/>
    <w:multiLevelType w:val="hybridMultilevel"/>
    <w:tmpl w:val="4F8880A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304C0B"/>
    <w:multiLevelType w:val="hybridMultilevel"/>
    <w:tmpl w:val="696263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06AA7"/>
    <w:multiLevelType w:val="hybridMultilevel"/>
    <w:tmpl w:val="BEB4AB40"/>
    <w:lvl w:ilvl="0" w:tplc="3A567AD8">
      <w:start w:val="3"/>
      <w:numFmt w:val="lowerLetter"/>
      <w:lvlText w:val="%1)"/>
      <w:lvlJc w:val="left"/>
      <w:pPr>
        <w:tabs>
          <w:tab w:val="num" w:pos="77"/>
        </w:tabs>
        <w:ind w:left="1146" w:hanging="360"/>
      </w:pPr>
      <w:rPr>
        <w:rFonts w:cs="Times New Roman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8A2281"/>
    <w:multiLevelType w:val="hybridMultilevel"/>
    <w:tmpl w:val="B6DA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40FC9"/>
    <w:multiLevelType w:val="hybridMultilevel"/>
    <w:tmpl w:val="E6D65922"/>
    <w:lvl w:ilvl="0" w:tplc="F5AECC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711E5B"/>
    <w:multiLevelType w:val="hybridMultilevel"/>
    <w:tmpl w:val="70586DBE"/>
    <w:lvl w:ilvl="0" w:tplc="5B16C830">
      <w:start w:val="5"/>
      <w:numFmt w:val="bullet"/>
      <w:lvlText w:val="-"/>
      <w:lvlJc w:val="left"/>
      <w:pPr>
        <w:ind w:left="1647" w:hanging="360"/>
      </w:pPr>
      <w:rPr>
        <w:rFonts w:ascii="Times New Roman" w:hAnsi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3E434841"/>
    <w:multiLevelType w:val="hybridMultilevel"/>
    <w:tmpl w:val="494437C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 w15:restartNumberingAfterBreak="0">
    <w:nsid w:val="5D7524B2"/>
    <w:multiLevelType w:val="hybridMultilevel"/>
    <w:tmpl w:val="26CCE91A"/>
    <w:lvl w:ilvl="0" w:tplc="3AA067CA">
      <w:start w:val="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C7F9A"/>
    <w:multiLevelType w:val="hybridMultilevel"/>
    <w:tmpl w:val="8DEE596A"/>
    <w:lvl w:ilvl="0" w:tplc="04150017">
      <w:start w:val="1"/>
      <w:numFmt w:val="lowerLetter"/>
      <w:lvlText w:val="%1)"/>
      <w:lvlJc w:val="left"/>
      <w:pPr>
        <w:tabs>
          <w:tab w:val="num" w:pos="815"/>
        </w:tabs>
        <w:ind w:left="815" w:hanging="360"/>
      </w:pPr>
    </w:lvl>
    <w:lvl w:ilvl="1" w:tplc="7436B6F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trike w:val="0"/>
      </w:rPr>
    </w:lvl>
    <w:lvl w:ilvl="2" w:tplc="01903050">
      <w:start w:val="2"/>
      <w:numFmt w:val="lowerLetter"/>
      <w:lvlText w:val="%3)"/>
      <w:lvlJc w:val="left"/>
      <w:pPr>
        <w:tabs>
          <w:tab w:val="num" w:pos="2435"/>
        </w:tabs>
        <w:ind w:left="2435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 w:tplc="901E5D5C">
      <w:start w:val="1"/>
      <w:numFmt w:val="decimal"/>
      <w:lvlText w:val="%4."/>
      <w:lvlJc w:val="left"/>
      <w:pPr>
        <w:ind w:left="2975" w:hanging="360"/>
      </w:pPr>
      <w:rPr>
        <w:rFonts w:hint="default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14" w15:restartNumberingAfterBreak="0">
    <w:nsid w:val="6D570260"/>
    <w:multiLevelType w:val="hybridMultilevel"/>
    <w:tmpl w:val="46045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99264F"/>
    <w:multiLevelType w:val="hybridMultilevel"/>
    <w:tmpl w:val="E07A2A56"/>
    <w:lvl w:ilvl="0" w:tplc="73700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873FE"/>
    <w:multiLevelType w:val="hybridMultilevel"/>
    <w:tmpl w:val="64047B6E"/>
    <w:lvl w:ilvl="0" w:tplc="8758A4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A26E02"/>
    <w:multiLevelType w:val="hybridMultilevel"/>
    <w:tmpl w:val="385A57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7"/>
  </w:num>
  <w:num w:numId="5">
    <w:abstractNumId w:val="11"/>
  </w:num>
  <w:num w:numId="6">
    <w:abstractNumId w:val="8"/>
  </w:num>
  <w:num w:numId="7">
    <w:abstractNumId w:val="17"/>
  </w:num>
  <w:num w:numId="8">
    <w:abstractNumId w:val="9"/>
  </w:num>
  <w:num w:numId="9">
    <w:abstractNumId w:val="10"/>
  </w:num>
  <w:num w:numId="10">
    <w:abstractNumId w:val="14"/>
  </w:num>
  <w:num w:numId="11">
    <w:abstractNumId w:val="12"/>
  </w:num>
  <w:num w:numId="12">
    <w:abstractNumId w:val="15"/>
  </w:num>
  <w:num w:numId="1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50"/>
    <w:rsid w:val="00005F9C"/>
    <w:rsid w:val="00010D54"/>
    <w:rsid w:val="000233D6"/>
    <w:rsid w:val="00025D36"/>
    <w:rsid w:val="00032056"/>
    <w:rsid w:val="00041BAE"/>
    <w:rsid w:val="000504BA"/>
    <w:rsid w:val="00053484"/>
    <w:rsid w:val="00057B8C"/>
    <w:rsid w:val="00062E07"/>
    <w:rsid w:val="00064B19"/>
    <w:rsid w:val="000652B3"/>
    <w:rsid w:val="00066607"/>
    <w:rsid w:val="00074AEC"/>
    <w:rsid w:val="000842CC"/>
    <w:rsid w:val="00084EDC"/>
    <w:rsid w:val="000863CF"/>
    <w:rsid w:val="000A34E4"/>
    <w:rsid w:val="000B0562"/>
    <w:rsid w:val="000D0D60"/>
    <w:rsid w:val="000D7F23"/>
    <w:rsid w:val="000F212F"/>
    <w:rsid w:val="000F4C3C"/>
    <w:rsid w:val="000F7A1F"/>
    <w:rsid w:val="0010606E"/>
    <w:rsid w:val="00107DC9"/>
    <w:rsid w:val="00111883"/>
    <w:rsid w:val="00115CA5"/>
    <w:rsid w:val="0011648C"/>
    <w:rsid w:val="00121861"/>
    <w:rsid w:val="001300FB"/>
    <w:rsid w:val="0013228E"/>
    <w:rsid w:val="0013746D"/>
    <w:rsid w:val="0014009C"/>
    <w:rsid w:val="00142A5B"/>
    <w:rsid w:val="00143EF6"/>
    <w:rsid w:val="00145E58"/>
    <w:rsid w:val="001508D1"/>
    <w:rsid w:val="001605E7"/>
    <w:rsid w:val="00161EBE"/>
    <w:rsid w:val="00170D9E"/>
    <w:rsid w:val="00172770"/>
    <w:rsid w:val="00172F73"/>
    <w:rsid w:val="00175789"/>
    <w:rsid w:val="00177E86"/>
    <w:rsid w:val="001802CA"/>
    <w:rsid w:val="00183A41"/>
    <w:rsid w:val="001A3CED"/>
    <w:rsid w:val="001B1D49"/>
    <w:rsid w:val="001B5649"/>
    <w:rsid w:val="001C30D2"/>
    <w:rsid w:val="001D2449"/>
    <w:rsid w:val="001D5C88"/>
    <w:rsid w:val="001E30F1"/>
    <w:rsid w:val="001E3DCC"/>
    <w:rsid w:val="001E406B"/>
    <w:rsid w:val="001E65A1"/>
    <w:rsid w:val="001E79D4"/>
    <w:rsid w:val="001F554C"/>
    <w:rsid w:val="001F67AD"/>
    <w:rsid w:val="002054F9"/>
    <w:rsid w:val="00207C30"/>
    <w:rsid w:val="00217485"/>
    <w:rsid w:val="002174EF"/>
    <w:rsid w:val="00224887"/>
    <w:rsid w:val="00230F8E"/>
    <w:rsid w:val="00245B74"/>
    <w:rsid w:val="0025297C"/>
    <w:rsid w:val="00265719"/>
    <w:rsid w:val="002714FA"/>
    <w:rsid w:val="002765EB"/>
    <w:rsid w:val="00277D40"/>
    <w:rsid w:val="002807EB"/>
    <w:rsid w:val="002814F0"/>
    <w:rsid w:val="00285538"/>
    <w:rsid w:val="00293CA9"/>
    <w:rsid w:val="002A1D17"/>
    <w:rsid w:val="002B00E4"/>
    <w:rsid w:val="002B6BB1"/>
    <w:rsid w:val="002B780E"/>
    <w:rsid w:val="002B78C6"/>
    <w:rsid w:val="002C066F"/>
    <w:rsid w:val="002C2AEF"/>
    <w:rsid w:val="002C34C1"/>
    <w:rsid w:val="002C7F26"/>
    <w:rsid w:val="002E5E36"/>
    <w:rsid w:val="002F084B"/>
    <w:rsid w:val="003043F2"/>
    <w:rsid w:val="00305A7D"/>
    <w:rsid w:val="00307D7B"/>
    <w:rsid w:val="00310DAE"/>
    <w:rsid w:val="00312E2C"/>
    <w:rsid w:val="00312F73"/>
    <w:rsid w:val="00317FAB"/>
    <w:rsid w:val="003302D3"/>
    <w:rsid w:val="00340A82"/>
    <w:rsid w:val="00351A36"/>
    <w:rsid w:val="00375432"/>
    <w:rsid w:val="0037734C"/>
    <w:rsid w:val="003844CF"/>
    <w:rsid w:val="00396D46"/>
    <w:rsid w:val="003A39CD"/>
    <w:rsid w:val="003B07DA"/>
    <w:rsid w:val="003B4459"/>
    <w:rsid w:val="003C4807"/>
    <w:rsid w:val="003D549E"/>
    <w:rsid w:val="003E0EF2"/>
    <w:rsid w:val="003E3E60"/>
    <w:rsid w:val="003F589F"/>
    <w:rsid w:val="004003D7"/>
    <w:rsid w:val="00404870"/>
    <w:rsid w:val="00404DAD"/>
    <w:rsid w:val="0041101D"/>
    <w:rsid w:val="00412607"/>
    <w:rsid w:val="0041428D"/>
    <w:rsid w:val="004159C4"/>
    <w:rsid w:val="00416575"/>
    <w:rsid w:val="004171A5"/>
    <w:rsid w:val="00417EE8"/>
    <w:rsid w:val="00420295"/>
    <w:rsid w:val="004231AD"/>
    <w:rsid w:val="004231F8"/>
    <w:rsid w:val="00423865"/>
    <w:rsid w:val="004318F9"/>
    <w:rsid w:val="00432251"/>
    <w:rsid w:val="004328C6"/>
    <w:rsid w:val="00435C88"/>
    <w:rsid w:val="00436CEB"/>
    <w:rsid w:val="0044380C"/>
    <w:rsid w:val="00451C83"/>
    <w:rsid w:val="00477618"/>
    <w:rsid w:val="00487259"/>
    <w:rsid w:val="00487D07"/>
    <w:rsid w:val="00494B61"/>
    <w:rsid w:val="004A1D2D"/>
    <w:rsid w:val="004A3329"/>
    <w:rsid w:val="004B5599"/>
    <w:rsid w:val="004B6099"/>
    <w:rsid w:val="004C004A"/>
    <w:rsid w:val="004C0297"/>
    <w:rsid w:val="004D4D5E"/>
    <w:rsid w:val="004E114F"/>
    <w:rsid w:val="004E14AB"/>
    <w:rsid w:val="004E25F7"/>
    <w:rsid w:val="004E478B"/>
    <w:rsid w:val="004E7407"/>
    <w:rsid w:val="004F5FF7"/>
    <w:rsid w:val="004F752A"/>
    <w:rsid w:val="00501A5D"/>
    <w:rsid w:val="00503820"/>
    <w:rsid w:val="0052122B"/>
    <w:rsid w:val="00531AA9"/>
    <w:rsid w:val="00534EE8"/>
    <w:rsid w:val="0053772F"/>
    <w:rsid w:val="00540C5E"/>
    <w:rsid w:val="00542906"/>
    <w:rsid w:val="00544C13"/>
    <w:rsid w:val="00550321"/>
    <w:rsid w:val="00562A37"/>
    <w:rsid w:val="00564963"/>
    <w:rsid w:val="00566980"/>
    <w:rsid w:val="00566A2A"/>
    <w:rsid w:val="00571BF2"/>
    <w:rsid w:val="00572135"/>
    <w:rsid w:val="00576522"/>
    <w:rsid w:val="00581415"/>
    <w:rsid w:val="00581582"/>
    <w:rsid w:val="00584CA5"/>
    <w:rsid w:val="00586D3D"/>
    <w:rsid w:val="00590475"/>
    <w:rsid w:val="00590FC0"/>
    <w:rsid w:val="0059356C"/>
    <w:rsid w:val="005A36BC"/>
    <w:rsid w:val="005A4389"/>
    <w:rsid w:val="005A4C02"/>
    <w:rsid w:val="005B3B37"/>
    <w:rsid w:val="005D13BB"/>
    <w:rsid w:val="005D6C29"/>
    <w:rsid w:val="006074D6"/>
    <w:rsid w:val="00610B59"/>
    <w:rsid w:val="00611366"/>
    <w:rsid w:val="00611BB1"/>
    <w:rsid w:val="0061319C"/>
    <w:rsid w:val="00624055"/>
    <w:rsid w:val="00626B72"/>
    <w:rsid w:val="00627AF7"/>
    <w:rsid w:val="00627D32"/>
    <w:rsid w:val="0063335A"/>
    <w:rsid w:val="00633F65"/>
    <w:rsid w:val="006360F7"/>
    <w:rsid w:val="00637D8C"/>
    <w:rsid w:val="00646BF9"/>
    <w:rsid w:val="00650ED8"/>
    <w:rsid w:val="006577A9"/>
    <w:rsid w:val="00661BDC"/>
    <w:rsid w:val="006652E6"/>
    <w:rsid w:val="006757AC"/>
    <w:rsid w:val="00684315"/>
    <w:rsid w:val="00685417"/>
    <w:rsid w:val="00696736"/>
    <w:rsid w:val="006B1181"/>
    <w:rsid w:val="006C4022"/>
    <w:rsid w:val="006D27BE"/>
    <w:rsid w:val="006F0B46"/>
    <w:rsid w:val="006F416E"/>
    <w:rsid w:val="006F5B38"/>
    <w:rsid w:val="006F65FA"/>
    <w:rsid w:val="006F6B65"/>
    <w:rsid w:val="00700DF4"/>
    <w:rsid w:val="0071039B"/>
    <w:rsid w:val="0071654C"/>
    <w:rsid w:val="0072116D"/>
    <w:rsid w:val="0073062F"/>
    <w:rsid w:val="00731A82"/>
    <w:rsid w:val="007360B9"/>
    <w:rsid w:val="00741976"/>
    <w:rsid w:val="0074562B"/>
    <w:rsid w:val="00746DEC"/>
    <w:rsid w:val="00770C7A"/>
    <w:rsid w:val="00771609"/>
    <w:rsid w:val="00774593"/>
    <w:rsid w:val="00776232"/>
    <w:rsid w:val="00777A1D"/>
    <w:rsid w:val="007937C1"/>
    <w:rsid w:val="00794784"/>
    <w:rsid w:val="007B4CDE"/>
    <w:rsid w:val="007B6704"/>
    <w:rsid w:val="007C123E"/>
    <w:rsid w:val="007C4DAA"/>
    <w:rsid w:val="007C71AF"/>
    <w:rsid w:val="007D4639"/>
    <w:rsid w:val="007D617B"/>
    <w:rsid w:val="007E127D"/>
    <w:rsid w:val="007E5358"/>
    <w:rsid w:val="007E5F95"/>
    <w:rsid w:val="007F21E8"/>
    <w:rsid w:val="007F6328"/>
    <w:rsid w:val="00801E4C"/>
    <w:rsid w:val="00803DB9"/>
    <w:rsid w:val="008114BE"/>
    <w:rsid w:val="008150FA"/>
    <w:rsid w:val="008329D4"/>
    <w:rsid w:val="00834A1A"/>
    <w:rsid w:val="008369E4"/>
    <w:rsid w:val="00854502"/>
    <w:rsid w:val="008579AA"/>
    <w:rsid w:val="00864E32"/>
    <w:rsid w:val="00872B95"/>
    <w:rsid w:val="0087342D"/>
    <w:rsid w:val="008745D3"/>
    <w:rsid w:val="00881F66"/>
    <w:rsid w:val="00882A4C"/>
    <w:rsid w:val="00886540"/>
    <w:rsid w:val="008869ED"/>
    <w:rsid w:val="008909B9"/>
    <w:rsid w:val="008917B1"/>
    <w:rsid w:val="00892459"/>
    <w:rsid w:val="008A15C9"/>
    <w:rsid w:val="008A68D5"/>
    <w:rsid w:val="008A6B78"/>
    <w:rsid w:val="008B22DC"/>
    <w:rsid w:val="008C0E1D"/>
    <w:rsid w:val="008D23D4"/>
    <w:rsid w:val="00900832"/>
    <w:rsid w:val="009021C5"/>
    <w:rsid w:val="009158CA"/>
    <w:rsid w:val="0091590D"/>
    <w:rsid w:val="00957921"/>
    <w:rsid w:val="009603B1"/>
    <w:rsid w:val="00976F24"/>
    <w:rsid w:val="00982333"/>
    <w:rsid w:val="009905D1"/>
    <w:rsid w:val="00994BAD"/>
    <w:rsid w:val="00995B6E"/>
    <w:rsid w:val="009B0DDD"/>
    <w:rsid w:val="009B15A4"/>
    <w:rsid w:val="009B7D53"/>
    <w:rsid w:val="009C26AC"/>
    <w:rsid w:val="009C613D"/>
    <w:rsid w:val="009C68FF"/>
    <w:rsid w:val="009D27CA"/>
    <w:rsid w:val="009D49D3"/>
    <w:rsid w:val="009E4599"/>
    <w:rsid w:val="009E5FB4"/>
    <w:rsid w:val="009F6D1C"/>
    <w:rsid w:val="009F6EBA"/>
    <w:rsid w:val="00A03236"/>
    <w:rsid w:val="00A04B74"/>
    <w:rsid w:val="00A10EA9"/>
    <w:rsid w:val="00A1572B"/>
    <w:rsid w:val="00A20CB5"/>
    <w:rsid w:val="00A23302"/>
    <w:rsid w:val="00A37D40"/>
    <w:rsid w:val="00A42D13"/>
    <w:rsid w:val="00A42F08"/>
    <w:rsid w:val="00A53258"/>
    <w:rsid w:val="00A61682"/>
    <w:rsid w:val="00A66F50"/>
    <w:rsid w:val="00A77EB6"/>
    <w:rsid w:val="00A818D9"/>
    <w:rsid w:val="00A91279"/>
    <w:rsid w:val="00A9710E"/>
    <w:rsid w:val="00AA0E08"/>
    <w:rsid w:val="00AA180B"/>
    <w:rsid w:val="00AA3540"/>
    <w:rsid w:val="00AA7D45"/>
    <w:rsid w:val="00AB3A17"/>
    <w:rsid w:val="00AC1542"/>
    <w:rsid w:val="00AD39FB"/>
    <w:rsid w:val="00AD41F1"/>
    <w:rsid w:val="00AD517E"/>
    <w:rsid w:val="00AD5E56"/>
    <w:rsid w:val="00AE0D63"/>
    <w:rsid w:val="00AE1210"/>
    <w:rsid w:val="00AE1530"/>
    <w:rsid w:val="00AE40E8"/>
    <w:rsid w:val="00AF4380"/>
    <w:rsid w:val="00B04077"/>
    <w:rsid w:val="00B1681C"/>
    <w:rsid w:val="00B16B9A"/>
    <w:rsid w:val="00B2346E"/>
    <w:rsid w:val="00B23A6A"/>
    <w:rsid w:val="00B24C81"/>
    <w:rsid w:val="00B30995"/>
    <w:rsid w:val="00B37E59"/>
    <w:rsid w:val="00B41911"/>
    <w:rsid w:val="00B43CB3"/>
    <w:rsid w:val="00B43F2C"/>
    <w:rsid w:val="00B60571"/>
    <w:rsid w:val="00B64C93"/>
    <w:rsid w:val="00B666F1"/>
    <w:rsid w:val="00B8267B"/>
    <w:rsid w:val="00B84924"/>
    <w:rsid w:val="00B90078"/>
    <w:rsid w:val="00B942DC"/>
    <w:rsid w:val="00BA0094"/>
    <w:rsid w:val="00BA390D"/>
    <w:rsid w:val="00BA3EA2"/>
    <w:rsid w:val="00BA6F2A"/>
    <w:rsid w:val="00BA7E40"/>
    <w:rsid w:val="00BB71BA"/>
    <w:rsid w:val="00BB78C9"/>
    <w:rsid w:val="00BC2740"/>
    <w:rsid w:val="00BD5089"/>
    <w:rsid w:val="00BD60E5"/>
    <w:rsid w:val="00BD63C5"/>
    <w:rsid w:val="00BE23B9"/>
    <w:rsid w:val="00BE5168"/>
    <w:rsid w:val="00BF53A4"/>
    <w:rsid w:val="00C15061"/>
    <w:rsid w:val="00C24242"/>
    <w:rsid w:val="00C261CE"/>
    <w:rsid w:val="00C529FD"/>
    <w:rsid w:val="00C720C5"/>
    <w:rsid w:val="00C84EDB"/>
    <w:rsid w:val="00C96D6E"/>
    <w:rsid w:val="00CA072B"/>
    <w:rsid w:val="00CA1DD7"/>
    <w:rsid w:val="00CB5A5B"/>
    <w:rsid w:val="00CB70E0"/>
    <w:rsid w:val="00CC0A0F"/>
    <w:rsid w:val="00CC0CE2"/>
    <w:rsid w:val="00CC3BC4"/>
    <w:rsid w:val="00CD1141"/>
    <w:rsid w:val="00CE55FC"/>
    <w:rsid w:val="00CF15C7"/>
    <w:rsid w:val="00CF164C"/>
    <w:rsid w:val="00D06667"/>
    <w:rsid w:val="00D20DF5"/>
    <w:rsid w:val="00D232DD"/>
    <w:rsid w:val="00D24797"/>
    <w:rsid w:val="00D416EC"/>
    <w:rsid w:val="00D43B3D"/>
    <w:rsid w:val="00D5487D"/>
    <w:rsid w:val="00D55592"/>
    <w:rsid w:val="00D60857"/>
    <w:rsid w:val="00D611AB"/>
    <w:rsid w:val="00D7180D"/>
    <w:rsid w:val="00D74A48"/>
    <w:rsid w:val="00D74E50"/>
    <w:rsid w:val="00D8024C"/>
    <w:rsid w:val="00D812D8"/>
    <w:rsid w:val="00D81349"/>
    <w:rsid w:val="00D826B7"/>
    <w:rsid w:val="00D82A21"/>
    <w:rsid w:val="00D84CA7"/>
    <w:rsid w:val="00D85812"/>
    <w:rsid w:val="00D85C4C"/>
    <w:rsid w:val="00D965AB"/>
    <w:rsid w:val="00D96C47"/>
    <w:rsid w:val="00DA04A1"/>
    <w:rsid w:val="00DA19C2"/>
    <w:rsid w:val="00DB42D9"/>
    <w:rsid w:val="00DB7807"/>
    <w:rsid w:val="00DC4742"/>
    <w:rsid w:val="00DD2423"/>
    <w:rsid w:val="00DD345C"/>
    <w:rsid w:val="00DD3F1F"/>
    <w:rsid w:val="00DD504F"/>
    <w:rsid w:val="00DE0227"/>
    <w:rsid w:val="00DE28C1"/>
    <w:rsid w:val="00DF3707"/>
    <w:rsid w:val="00E03A45"/>
    <w:rsid w:val="00E04764"/>
    <w:rsid w:val="00E12C74"/>
    <w:rsid w:val="00E13EFD"/>
    <w:rsid w:val="00E2695E"/>
    <w:rsid w:val="00E27495"/>
    <w:rsid w:val="00E338EA"/>
    <w:rsid w:val="00E37E6F"/>
    <w:rsid w:val="00E41CED"/>
    <w:rsid w:val="00E52F38"/>
    <w:rsid w:val="00E602A5"/>
    <w:rsid w:val="00E61D78"/>
    <w:rsid w:val="00E6314C"/>
    <w:rsid w:val="00E80CBB"/>
    <w:rsid w:val="00E80EF7"/>
    <w:rsid w:val="00E862FE"/>
    <w:rsid w:val="00E97BD1"/>
    <w:rsid w:val="00EA0E06"/>
    <w:rsid w:val="00EB2A7C"/>
    <w:rsid w:val="00ED1A97"/>
    <w:rsid w:val="00EE0040"/>
    <w:rsid w:val="00EE7A40"/>
    <w:rsid w:val="00EF4075"/>
    <w:rsid w:val="00F02018"/>
    <w:rsid w:val="00F12445"/>
    <w:rsid w:val="00F14058"/>
    <w:rsid w:val="00F16BE0"/>
    <w:rsid w:val="00F27DFD"/>
    <w:rsid w:val="00F3603E"/>
    <w:rsid w:val="00F519B2"/>
    <w:rsid w:val="00F603F9"/>
    <w:rsid w:val="00F70B9D"/>
    <w:rsid w:val="00F71881"/>
    <w:rsid w:val="00F85777"/>
    <w:rsid w:val="00F92BB5"/>
    <w:rsid w:val="00F945A9"/>
    <w:rsid w:val="00F97568"/>
    <w:rsid w:val="00FB3A86"/>
    <w:rsid w:val="00FC0C6D"/>
    <w:rsid w:val="00FC1A9E"/>
    <w:rsid w:val="00FC6C67"/>
    <w:rsid w:val="00FC6E30"/>
    <w:rsid w:val="00FC74DD"/>
    <w:rsid w:val="00FD64C8"/>
    <w:rsid w:val="00FE128B"/>
    <w:rsid w:val="00FE5295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276F19"/>
  <w15:docId w15:val="{D4F53B60-BE9C-470C-B29C-0B5E2B86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0295"/>
    <w:pPr>
      <w:spacing w:after="200" w:line="276" w:lineRule="auto"/>
      <w:ind w:firstLine="567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56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0F212F"/>
    <w:pPr>
      <w:spacing w:before="100" w:beforeAutospacing="1" w:after="100" w:afterAutospacing="1" w:line="240" w:lineRule="auto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0F212F"/>
    <w:rPr>
      <w:rFonts w:ascii="Times New Roman" w:eastAsia="Times New Roman" w:hAnsi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66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F50"/>
  </w:style>
  <w:style w:type="paragraph" w:styleId="Stopka">
    <w:name w:val="footer"/>
    <w:basedOn w:val="Normalny"/>
    <w:link w:val="StopkaZnak"/>
    <w:uiPriority w:val="99"/>
    <w:unhideWhenUsed/>
    <w:rsid w:val="00A66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F50"/>
  </w:style>
  <w:style w:type="paragraph" w:styleId="Akapitzlist">
    <w:name w:val="List Paragraph"/>
    <w:basedOn w:val="Normalny"/>
    <w:uiPriority w:val="99"/>
    <w:qFormat/>
    <w:rsid w:val="008869ED"/>
    <w:pPr>
      <w:suppressAutoHyphens/>
      <w:ind w:left="708"/>
    </w:pPr>
    <w:rPr>
      <w:rFonts w:cs="Calibri"/>
      <w:lang w:eastAsia="ar-SA"/>
    </w:rPr>
  </w:style>
  <w:style w:type="paragraph" w:customStyle="1" w:styleId="Tekstpodstawowy21">
    <w:name w:val="Tekst podstawowy 21"/>
    <w:basedOn w:val="Normalny"/>
    <w:rsid w:val="008869ED"/>
    <w:pPr>
      <w:suppressAutoHyphens/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12F"/>
    <w:pPr>
      <w:spacing w:after="0"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0F212F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0F2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WW-Lista2">
    <w:name w:val="WW-Lista 2"/>
    <w:basedOn w:val="Normalny"/>
    <w:rsid w:val="000F212F"/>
    <w:pPr>
      <w:suppressAutoHyphens/>
      <w:spacing w:after="0" w:line="240" w:lineRule="auto"/>
      <w:ind w:left="566" w:hanging="283"/>
      <w:jc w:val="left"/>
    </w:pPr>
    <w:rPr>
      <w:rFonts w:ascii="Georgia" w:eastAsia="Times New Roman" w:hAnsi="Georgia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12F"/>
    <w:pPr>
      <w:ind w:firstLine="0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212F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212F"/>
    <w:pPr>
      <w:ind w:firstLine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F212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F212F"/>
    <w:rPr>
      <w:vertAlign w:val="superscript"/>
    </w:rPr>
  </w:style>
  <w:style w:type="paragraph" w:styleId="Tekstpodstawowy">
    <w:name w:val="Body Text"/>
    <w:aliases w:val="wypunktowanie"/>
    <w:basedOn w:val="Normalny"/>
    <w:link w:val="TekstpodstawowyZnak"/>
    <w:rsid w:val="000F212F"/>
    <w:pPr>
      <w:spacing w:before="200" w:after="120" w:line="320" w:lineRule="atLeast"/>
      <w:ind w:firstLine="0"/>
      <w:jc w:val="left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aliases w:val="wypunktowanie Znak"/>
    <w:link w:val="Tekstpodstawowy"/>
    <w:rsid w:val="000F212F"/>
    <w:rPr>
      <w:rFonts w:ascii="Arial" w:eastAsia="Times New Roman" w:hAnsi="Arial"/>
      <w:sz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12F"/>
    <w:pPr>
      <w:spacing w:after="0" w:line="240" w:lineRule="auto"/>
      <w:ind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0F212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12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212F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unhideWhenUsed/>
    <w:rsid w:val="000F212F"/>
    <w:rPr>
      <w:color w:val="0000FF"/>
      <w:u w:val="single"/>
    </w:rPr>
  </w:style>
  <w:style w:type="paragraph" w:styleId="Poprawka">
    <w:name w:val="Revision"/>
    <w:hidden/>
    <w:uiPriority w:val="99"/>
    <w:semiHidden/>
    <w:rsid w:val="000F212F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BA6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B56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MOPR Bytom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Marek</dc:creator>
  <cp:lastModifiedBy>Konto Microsoft</cp:lastModifiedBy>
  <cp:revision>5</cp:revision>
  <cp:lastPrinted>2025-06-27T08:38:00Z</cp:lastPrinted>
  <dcterms:created xsi:type="dcterms:W3CDTF">2026-05-09T15:33:00Z</dcterms:created>
  <dcterms:modified xsi:type="dcterms:W3CDTF">2026-05-13T21:10:00Z</dcterms:modified>
</cp:coreProperties>
</file>